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80E1" w14:textId="77777777" w:rsidR="00C258E6" w:rsidRDefault="003D2A35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3534072A" w14:textId="77777777" w:rsidR="00C258E6" w:rsidRDefault="003D2A35">
      <w:pPr>
        <w:spacing w:after="0"/>
        <w:jc w:val="center"/>
      </w:pPr>
      <w:r>
        <w:t>Місто: Запоріжжя</w:t>
      </w:r>
    </w:p>
    <w:p w14:paraId="28039E6A" w14:textId="77777777" w:rsidR="00C258E6" w:rsidRDefault="003D2A35">
      <w:pPr>
        <w:spacing w:after="240"/>
        <w:jc w:val="center"/>
      </w:pPr>
      <w:r>
        <w:t>31 Січня - 01 Лютого 2026</w:t>
      </w:r>
    </w:p>
    <w:p w14:paraId="2DE11F47" w14:textId="77777777" w:rsidR="00C258E6" w:rsidRDefault="003D2A35">
      <w:pPr>
        <w:pStyle w:val="Heading1"/>
        <w:jc w:val="center"/>
      </w:pPr>
      <w:r>
        <w:t>577 K-Pop Дорослі Duo Open</w:t>
      </w:r>
    </w:p>
    <w:p w14:paraId="3079A74F" w14:textId="77777777" w:rsidR="00C258E6" w:rsidRDefault="003D2A35">
      <w:pPr>
        <w:pStyle w:val="Heading2"/>
      </w:pPr>
      <w:r>
        <w:t>Суддівська колегія</w:t>
      </w:r>
    </w:p>
    <w:p w14:paraId="4614443C" w14:textId="77777777" w:rsidR="00C258E6" w:rsidRDefault="003D2A35">
      <w:pPr>
        <w:spacing w:after="0"/>
      </w:pPr>
      <w:r>
        <w:t>A - Альона Міщенко</w:t>
      </w:r>
    </w:p>
    <w:p w14:paraId="128A9707" w14:textId="77777777" w:rsidR="00C258E6" w:rsidRDefault="003D2A35">
      <w:pPr>
        <w:spacing w:after="0"/>
      </w:pPr>
      <w:r>
        <w:t>B - Марія Chirva (Київ)</w:t>
      </w:r>
    </w:p>
    <w:p w14:paraId="69D0AA3A" w14:textId="77777777" w:rsidR="00C258E6" w:rsidRDefault="003D2A35">
      <w:pPr>
        <w:spacing w:after="0"/>
      </w:pPr>
      <w:r>
        <w:t>C - Тетяна Фурманова</w:t>
      </w:r>
    </w:p>
    <w:p w14:paraId="051F663D" w14:textId="77777777" w:rsidR="00C258E6" w:rsidRDefault="003D2A35">
      <w:pPr>
        <w:spacing w:after="0"/>
      </w:pPr>
      <w:r>
        <w:t>D - Тетяна Тизенберг</w:t>
      </w:r>
    </w:p>
    <w:p w14:paraId="20A1EC9B" w14:textId="77777777" w:rsidR="00C258E6" w:rsidRDefault="003D2A35">
      <w:pPr>
        <w:spacing w:after="0"/>
      </w:pPr>
      <w:r>
        <w:t>E - Ольга Дробиш (Київ) \ Olha LeRoy</w:t>
      </w:r>
    </w:p>
    <w:p w14:paraId="0EACA8B0" w14:textId="77777777" w:rsidR="00C258E6" w:rsidRDefault="00C258E6"/>
    <w:p w14:paraId="10D032CB" w14:textId="77777777" w:rsidR="00C258E6" w:rsidRDefault="003D2A35">
      <w:pPr>
        <w:pStyle w:val="Heading2"/>
      </w:pPr>
      <w:r>
        <w:t>Результати</w:t>
      </w:r>
    </w:p>
    <w:p w14:paraId="1E395AD5" w14:textId="77777777" w:rsidR="00C258E6" w:rsidRDefault="003D2A35">
      <w:pPr>
        <w:pStyle w:val="ListNumber"/>
        <w:spacing w:after="0"/>
      </w:pPr>
      <w:r>
        <w:t>#846 Артем Шабаль, Катерина Рябова - 1 місце</w:t>
      </w:r>
    </w:p>
    <w:p w14:paraId="195E62FD" w14:textId="77777777" w:rsidR="00C258E6" w:rsidRDefault="00C258E6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2B7C74" w14:paraId="1FC1AB78" w14:textId="77777777" w:rsidTr="00CC38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4F91A3A2" w14:textId="77777777" w:rsidR="002B7C74" w:rsidRDefault="002B7C74" w:rsidP="00CC3809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213F591E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164A9085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4596EFC5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4A792DE9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25E31937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144B1718" w14:textId="77777777" w:rsidR="002B7C74" w:rsidRDefault="002B7C74" w:rsidP="00CC38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2B7C74" w14:paraId="5B7F5377" w14:textId="77777777" w:rsidTr="00CC38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63DBD376" w14:textId="0F4E0868" w:rsidR="002B7C74" w:rsidRDefault="002B7C74" w:rsidP="00CC3809">
            <w:pPr>
              <w:jc w:val="center"/>
            </w:pPr>
            <w:r>
              <w:t>846</w:t>
            </w:r>
          </w:p>
        </w:tc>
        <w:tc>
          <w:tcPr>
            <w:tcW w:w="1337" w:type="dxa"/>
          </w:tcPr>
          <w:p w14:paraId="034C50E7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1C86B23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0C2E08E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F2D72F6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DA03D3B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759CFA2" w14:textId="77777777" w:rsidR="002B7C74" w:rsidRDefault="002B7C74" w:rsidP="00CC3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5746AD0F" w14:textId="77777777" w:rsidR="003D2A35" w:rsidRDefault="003D2A35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3887448">
    <w:abstractNumId w:val="8"/>
  </w:num>
  <w:num w:numId="2" w16cid:durableId="529301268">
    <w:abstractNumId w:val="6"/>
  </w:num>
  <w:num w:numId="3" w16cid:durableId="73822776">
    <w:abstractNumId w:val="5"/>
  </w:num>
  <w:num w:numId="4" w16cid:durableId="1548905765">
    <w:abstractNumId w:val="4"/>
  </w:num>
  <w:num w:numId="5" w16cid:durableId="1455756365">
    <w:abstractNumId w:val="7"/>
  </w:num>
  <w:num w:numId="6" w16cid:durableId="1024207674">
    <w:abstractNumId w:val="3"/>
  </w:num>
  <w:num w:numId="7" w16cid:durableId="1633637526">
    <w:abstractNumId w:val="2"/>
  </w:num>
  <w:num w:numId="8" w16cid:durableId="98112443">
    <w:abstractNumId w:val="1"/>
  </w:num>
  <w:num w:numId="9" w16cid:durableId="189091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7C74"/>
    <w:rsid w:val="00326F90"/>
    <w:rsid w:val="003D2A35"/>
    <w:rsid w:val="00A10BF6"/>
    <w:rsid w:val="00AA1D8D"/>
    <w:rsid w:val="00B47730"/>
    <w:rsid w:val="00C258E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5A781"/>
  <w14:defaultImageDpi w14:val="300"/>
  <w15:docId w15:val="{6586E7F3-8511-49E3-AAF0-9D498033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302</Characters>
  <Application>Microsoft Office Word</Application>
  <DocSecurity>0</DocSecurity>
  <Lines>30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2026-02-03T22:59:00Z</dcterms:modified>
  <cp:category/>
</cp:coreProperties>
</file>